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7" w:rightFromText="187" w:tblpXSpec="center" w:tblpYSpec="top"/>
        <w:tblOverlap w:val="never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140E4A" w:rsidRPr="00140E4A" w14:paraId="7EE77C97" w14:textId="77777777" w:rsidTr="00140E4A">
        <w:trPr>
          <w:jc w:val="center"/>
        </w:trPr>
        <w:tc>
          <w:tcPr>
            <w:tcW w:w="9576" w:type="dxa"/>
          </w:tcPr>
          <w:p w14:paraId="56AE7C68" w14:textId="77777777" w:rsidR="00D94E17" w:rsidRPr="00140E4A" w:rsidRDefault="00D94E17">
            <w:pPr>
              <w:pStyle w:val="HeaderFirstPage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sdt>
      <w:sdtPr>
        <w:rPr>
          <w:rFonts w:ascii="Arial" w:hAnsi="Arial" w:cs="Arial"/>
          <w:color w:val="auto"/>
          <w:sz w:val="22"/>
          <w:szCs w:val="22"/>
        </w:rPr>
        <w:alias w:val="Resume Name"/>
        <w:tag w:val="Resume Name"/>
        <w:id w:val="703981219"/>
        <w:placeholder>
          <w:docPart w:val="89FA3257F989304B9255103885F4B84C"/>
        </w:placeholder>
        <w:docPartList>
          <w:docPartGallery w:val="Quick Parts"/>
          <w:docPartCategory w:val=" Resume Name"/>
        </w:docPartList>
      </w:sdtPr>
      <w:sdtEndPr/>
      <w:sdtContent>
        <w:p w14:paraId="11A3B2C1" w14:textId="77777777" w:rsidR="00D94E17" w:rsidRPr="00140E4A" w:rsidRDefault="00D94E17">
          <w:pPr>
            <w:pStyle w:val="NoSpacing"/>
            <w:rPr>
              <w:rFonts w:ascii="Arial" w:hAnsi="Arial" w:cs="Arial"/>
              <w:color w:val="auto"/>
              <w:sz w:val="22"/>
              <w:szCs w:val="22"/>
            </w:rPr>
          </w:pPr>
        </w:p>
        <w:tbl>
          <w:tblPr>
            <w:tblStyle w:val="TableGrid"/>
            <w:tblW w:w="5000" w:type="pct"/>
            <w:jc w:val="center"/>
            <w:tblBorders>
              <w:top w:val="single" w:sz="6" w:space="0" w:color="9FB8CD" w:themeColor="accent2"/>
              <w:left w:val="single" w:sz="6" w:space="0" w:color="9FB8CD" w:themeColor="accent2"/>
              <w:bottom w:val="single" w:sz="6" w:space="0" w:color="9FB8CD" w:themeColor="accent2"/>
              <w:right w:val="single" w:sz="6" w:space="0" w:color="9FB8CD" w:themeColor="accent2"/>
              <w:insideH w:val="single" w:sz="6" w:space="0" w:color="9FB8CD" w:themeColor="accent2"/>
              <w:insideV w:val="single" w:sz="6" w:space="0" w:color="9FB8CD" w:themeColor="accent2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65"/>
            <w:gridCol w:w="9363"/>
          </w:tblGrid>
          <w:tr w:rsidR="00140E4A" w:rsidRPr="00140E4A" w14:paraId="10C56D6F" w14:textId="77777777">
            <w:trPr>
              <w:jc w:val="center"/>
            </w:trPr>
            <w:tc>
              <w:tcPr>
                <w:tcW w:w="365" w:type="dxa"/>
                <w:shd w:val="clear" w:color="auto" w:fill="9FB8CD" w:themeFill="accent2"/>
              </w:tcPr>
              <w:p w14:paraId="500D605E" w14:textId="77777777" w:rsidR="00D94E17" w:rsidRPr="00140E4A" w:rsidRDefault="00D94E17">
                <w:pPr>
                  <w:rPr>
                    <w:rFonts w:ascii="Arial" w:hAnsi="Arial" w:cs="Arial"/>
                    <w:color w:val="auto"/>
                    <w:sz w:val="22"/>
                    <w:szCs w:val="22"/>
                  </w:rPr>
                </w:pPr>
              </w:p>
            </w:tc>
            <w:tc>
              <w:tcPr>
                <w:tcW w:w="9363" w:type="dxa"/>
                <w:tcMar>
                  <w:top w:w="360" w:type="dxa"/>
                  <w:left w:w="360" w:type="dxa"/>
                  <w:bottom w:w="360" w:type="dxa"/>
                  <w:right w:w="360" w:type="dxa"/>
                </w:tcMar>
              </w:tcPr>
              <w:p w14:paraId="2C36D037" w14:textId="3DB45743" w:rsidR="00D94E17" w:rsidRPr="00140E4A" w:rsidRDefault="001343B0" w:rsidP="0059455C">
                <w:pPr>
                  <w:pStyle w:val="PersonalName"/>
                  <w:rPr>
                    <w:rFonts w:ascii="Arial" w:hAnsi="Arial" w:cs="Arial"/>
                    <w:b/>
                    <w:color w:val="auto"/>
                    <w:spacing w:val="10"/>
                    <w:sz w:val="22"/>
                    <w:szCs w:val="22"/>
                  </w:rPr>
                </w:pPr>
                <w:r w:rsidRPr="00140E4A">
                  <w:rPr>
                    <w:rFonts w:ascii="Arial" w:hAnsi="Arial" w:cs="Arial"/>
                    <w:color w:val="auto"/>
                    <w:spacing w:val="10"/>
                    <w:sz w:val="22"/>
                    <w:szCs w:val="22"/>
                  </w:rPr>
                  <w:sym w:font="Wingdings 3" w:char="F07D"/>
                </w:r>
                <w:r w:rsidR="00140E4A"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>Conna Vang</w:t>
                </w:r>
              </w:p>
              <w:p w14:paraId="4DDE8E32" w14:textId="77777777" w:rsidR="0059455C" w:rsidRPr="00140E4A" w:rsidRDefault="0059455C" w:rsidP="0059455C">
                <w:pPr>
                  <w:pStyle w:val="AddressText"/>
                  <w:rPr>
                    <w:rFonts w:ascii="Arial" w:hAnsi="Arial" w:cs="Arial"/>
                    <w:color w:val="auto"/>
                    <w:sz w:val="22"/>
                    <w:szCs w:val="22"/>
                  </w:rPr>
                </w:pPr>
                <w:r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>45-A Northern Avenue, Raleigh,</w:t>
                </w:r>
              </w:p>
              <w:p w14:paraId="6E01E130" w14:textId="77777777" w:rsidR="0059455C" w:rsidRPr="00140E4A" w:rsidRDefault="0059455C" w:rsidP="0059455C">
                <w:pPr>
                  <w:pStyle w:val="AddressText"/>
                  <w:rPr>
                    <w:rFonts w:ascii="Arial" w:hAnsi="Arial" w:cs="Arial"/>
                    <w:color w:val="auto"/>
                    <w:sz w:val="22"/>
                    <w:szCs w:val="22"/>
                  </w:rPr>
                </w:pPr>
                <w:r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 xml:space="preserve"> NC 336000, United States</w:t>
                </w:r>
                <w:r w:rsidR="00C862D9"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> </w:t>
                </w:r>
                <w:r w:rsidR="00C862D9"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br/>
                  <w:t xml:space="preserve">Tel# </w:t>
                </w:r>
                <w:r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>Home (882)-224-6612</w:t>
                </w:r>
              </w:p>
              <w:p w14:paraId="5928E426" w14:textId="1687D1D8" w:rsidR="00D94E17" w:rsidRPr="00140E4A" w:rsidRDefault="0059455C" w:rsidP="0059455C">
                <w:pPr>
                  <w:pStyle w:val="AddressText"/>
                  <w:rPr>
                    <w:rFonts w:ascii="Arial" w:hAnsi="Arial" w:cs="Arial"/>
                    <w:color w:val="auto"/>
                    <w:sz w:val="22"/>
                    <w:szCs w:val="22"/>
                  </w:rPr>
                </w:pPr>
                <w:r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 xml:space="preserve"> Cellular (882)-214-24401</w:t>
                </w:r>
                <w:r w:rsidR="00C862D9"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br/>
                </w:r>
                <w:r w:rsidR="00140E4A" w:rsidRPr="00140E4A">
                  <w:rPr>
                    <w:rFonts w:ascii="Arial" w:hAnsi="Arial" w:cs="Arial"/>
                    <w:color w:val="auto"/>
                    <w:sz w:val="22"/>
                    <w:szCs w:val="22"/>
                  </w:rPr>
                  <w:t>conna@gmail.com</w:t>
                </w:r>
              </w:p>
            </w:tc>
          </w:tr>
        </w:tbl>
        <w:p w14:paraId="0103F6D2" w14:textId="77777777" w:rsidR="00D94E17" w:rsidRPr="00140E4A" w:rsidRDefault="0045761D">
          <w:pPr>
            <w:pStyle w:val="NoSpacing"/>
            <w:rPr>
              <w:rFonts w:ascii="Arial" w:hAnsi="Arial" w:cs="Arial"/>
              <w:color w:val="auto"/>
              <w:sz w:val="22"/>
              <w:szCs w:val="22"/>
            </w:rPr>
          </w:pPr>
        </w:p>
      </w:sdtContent>
    </w:sdt>
    <w:tbl>
      <w:tblPr>
        <w:tblStyle w:val="TableGrid"/>
        <w:tblW w:w="5000" w:type="pct"/>
        <w:jc w:val="center"/>
        <w:tblBorders>
          <w:top w:val="single" w:sz="6" w:space="0" w:color="AAB0C7" w:themeColor="accent1" w:themeTint="99"/>
          <w:left w:val="single" w:sz="6" w:space="0" w:color="AAB0C7" w:themeColor="accent1" w:themeTint="99"/>
          <w:bottom w:val="single" w:sz="6" w:space="0" w:color="AAB0C7" w:themeColor="accent1" w:themeTint="99"/>
          <w:right w:val="single" w:sz="6" w:space="0" w:color="AAB0C7" w:themeColor="accent1" w:themeTint="99"/>
          <w:insideH w:val="single" w:sz="6" w:space="0" w:color="AAB0C7" w:themeColor="accent1" w:themeTint="99"/>
          <w:insideV w:val="single" w:sz="6" w:space="0" w:color="AAB0C7" w:themeColor="accent1" w:themeTint="9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9363"/>
      </w:tblGrid>
      <w:tr w:rsidR="00140E4A" w:rsidRPr="00140E4A" w14:paraId="58BA3A82" w14:textId="77777777">
        <w:trPr>
          <w:jc w:val="center"/>
        </w:trPr>
        <w:tc>
          <w:tcPr>
            <w:tcW w:w="365" w:type="dxa"/>
            <w:shd w:val="clear" w:color="auto" w:fill="AAB0C7" w:themeFill="accent1" w:themeFillTint="99"/>
          </w:tcPr>
          <w:p w14:paraId="1020924F" w14:textId="77777777" w:rsidR="00D94E17" w:rsidRPr="00140E4A" w:rsidRDefault="00D94E1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Mar>
              <w:top w:w="360" w:type="dxa"/>
              <w:left w:w="360" w:type="dxa"/>
              <w:bottom w:w="360" w:type="dxa"/>
              <w:right w:w="360" w:type="dxa"/>
            </w:tcMar>
          </w:tcPr>
          <w:p w14:paraId="4C99A722" w14:textId="77777777" w:rsidR="00D94E17" w:rsidRPr="00140E4A" w:rsidRDefault="001343B0">
            <w:pPr>
              <w:pStyle w:val="Section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color w:val="auto"/>
                <w:sz w:val="22"/>
                <w:szCs w:val="22"/>
              </w:rPr>
              <w:t>Objectives</w:t>
            </w:r>
          </w:p>
          <w:p w14:paraId="3DAD9ECD" w14:textId="77777777" w:rsidR="0059455C" w:rsidRPr="00140E4A" w:rsidRDefault="0059455C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color w:val="auto"/>
                <w:sz w:val="22"/>
                <w:szCs w:val="22"/>
              </w:rPr>
              <w:t>To seek the position of Personal Trainer where I can maximize my skills and experience in promoting and delivering personal training services, ensuring clients receive personal attention, motivation, and professional state-of-the-art exercise instruction within the company.</w:t>
            </w:r>
          </w:p>
          <w:p w14:paraId="48B1FFBB" w14:textId="77777777" w:rsidR="00E63D23" w:rsidRPr="00140E4A" w:rsidRDefault="00E63D23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FAC79EE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Qualification Highlights</w:t>
            </w:r>
          </w:p>
          <w:p w14:paraId="46CE86DD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Detailed knowledge of exercise physiology, anatomy, exercise instruction and weight lifting.</w:t>
            </w:r>
          </w:p>
          <w:p w14:paraId="7C18993C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Strong ability to instruct by example and participate in fitness classes.</w:t>
            </w:r>
          </w:p>
          <w:p w14:paraId="56BB818A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Remarkable knowledge of fitness assessment procedures.</w:t>
            </w:r>
          </w:p>
          <w:p w14:paraId="726576F4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Exceptional ability to perform fitness assessments including measuring body fat composition, strength, flexibility and cardiovascular functions.</w:t>
            </w:r>
          </w:p>
          <w:p w14:paraId="39915717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Thorough knowledge and understanding of the overload principle and specificity in weight lifting.</w:t>
            </w:r>
          </w:p>
          <w:p w14:paraId="17C6EF4A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Excellent communication skills and great ability to follow and give oral and written instructions.</w:t>
            </w:r>
          </w:p>
          <w:p w14:paraId="45D6ACDE" w14:textId="77777777" w:rsidR="0059455C" w:rsidRPr="00140E4A" w:rsidRDefault="0059455C" w:rsidP="0059455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Exceptional ability to work flexible hours with some weekend and holiday work.</w:t>
            </w:r>
          </w:p>
          <w:p w14:paraId="57B2A952" w14:textId="77777777" w:rsidR="00E63D23" w:rsidRPr="00140E4A" w:rsidRDefault="00E63D23" w:rsidP="00E63D2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C16A579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Professional Highlights</w:t>
            </w:r>
          </w:p>
          <w:p w14:paraId="0BD70860" w14:textId="77777777" w:rsidR="0059455C" w:rsidRPr="00140E4A" w:rsidRDefault="0059455C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368F043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Personal Trainer</w:t>
            </w: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ab/>
              <w:t>2008 to Present</w:t>
            </w:r>
          </w:p>
          <w:p w14:paraId="7BD62CAD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Physio-Health Workshop, Raleigh, NC</w:t>
            </w:r>
          </w:p>
          <w:p w14:paraId="627CF017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Performed fitness assessments including body fat composition, strength, flexibility and cardiovascular functions.</w:t>
            </w:r>
          </w:p>
          <w:p w14:paraId="6E139D4F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Developed an exercise program for the participant based on fitness assessment results and the participant's personal goals.</w:t>
            </w:r>
          </w:p>
          <w:p w14:paraId="0186E2AE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Instructed participants one-on-one using safe and proper techniques.</w:t>
            </w:r>
          </w:p>
          <w:p w14:paraId="2EB2CDCE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Enforced the rules and regulations of the facility for the safety and welfare of staff and participants.</w:t>
            </w:r>
          </w:p>
          <w:p w14:paraId="1C8E3234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Conducted follow-up phone calls and follow-up fitness assessments.</w:t>
            </w:r>
          </w:p>
          <w:p w14:paraId="1628B61E" w14:textId="77777777" w:rsidR="0059455C" w:rsidRPr="00140E4A" w:rsidRDefault="0059455C" w:rsidP="0059455C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Took pride in each and every client, assisting him or her in every way possible.</w:t>
            </w:r>
          </w:p>
          <w:p w14:paraId="32DF6817" w14:textId="77777777" w:rsidR="0059455C" w:rsidRPr="00140E4A" w:rsidRDefault="0059455C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3FA90B9E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Personal Trainer Trainee (under supervision)</w:t>
            </w: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ab/>
              <w:t>2005 to 2008</w:t>
            </w:r>
          </w:p>
          <w:p w14:paraId="532F72A5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Solo Body Gym, Raleigh, NC</w:t>
            </w:r>
          </w:p>
          <w:p w14:paraId="5E4DF59D" w14:textId="77777777" w:rsidR="0059455C" w:rsidRPr="00140E4A" w:rsidRDefault="0059455C" w:rsidP="0059455C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Provided a comprehensive one-on-one educational fitness program that promoted a health and fitness program through realistic goal setting and education.</w:t>
            </w:r>
          </w:p>
          <w:p w14:paraId="6FD4616C" w14:textId="77777777" w:rsidR="0059455C" w:rsidRPr="00140E4A" w:rsidRDefault="0059455C" w:rsidP="0059455C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Accurately recorded client-training sessions for payment purposes.</w:t>
            </w:r>
          </w:p>
          <w:p w14:paraId="41AA60D3" w14:textId="77777777" w:rsidR="0059455C" w:rsidRPr="00140E4A" w:rsidRDefault="0059455C" w:rsidP="0059455C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Produced independent exercisers by providing them in-depth information on equipment usage, lifestyle management, and ultimately, how to design their own personal fitness program.</w:t>
            </w:r>
          </w:p>
          <w:p w14:paraId="40514A68" w14:textId="77777777" w:rsidR="0059455C" w:rsidRPr="00140E4A" w:rsidRDefault="0059455C" w:rsidP="0059455C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Communicated client program progress and problems with the Personal Trainer.</w:t>
            </w:r>
          </w:p>
          <w:p w14:paraId="09A043C3" w14:textId="77777777" w:rsidR="0059455C" w:rsidRPr="00140E4A" w:rsidRDefault="0059455C" w:rsidP="0059455C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Attended all in-service trainings and meetings.</w:t>
            </w:r>
          </w:p>
          <w:p w14:paraId="64544A5B" w14:textId="77777777" w:rsidR="0059455C" w:rsidRPr="00140E4A" w:rsidRDefault="0059455C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B57FF2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Educational Background</w:t>
            </w:r>
          </w:p>
          <w:p w14:paraId="1DFA1632" w14:textId="77777777" w:rsidR="0059455C" w:rsidRPr="00140E4A" w:rsidRDefault="0059455C" w:rsidP="00E63D23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Associate of Arts, Physical Education</w:t>
            </w:r>
            <w:r w:rsidRPr="00140E4A">
              <w:rPr>
                <w:rFonts w:ascii="Arial" w:hAnsi="Arial" w:cs="Arial"/>
              </w:rPr>
              <w:tab/>
              <w:t>2003</w:t>
            </w:r>
          </w:p>
          <w:p w14:paraId="1E32473F" w14:textId="77777777" w:rsidR="0059455C" w:rsidRPr="00140E4A" w:rsidRDefault="00E63D23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color w:val="auto"/>
                <w:sz w:val="22"/>
                <w:szCs w:val="22"/>
              </w:rPr>
              <w:tab/>
            </w:r>
            <w:r w:rsidR="0059455C" w:rsidRPr="00140E4A">
              <w:rPr>
                <w:rFonts w:ascii="Arial" w:hAnsi="Arial" w:cs="Arial"/>
                <w:color w:val="auto"/>
                <w:sz w:val="22"/>
                <w:szCs w:val="22"/>
              </w:rPr>
              <w:t>Ramon Hills Community College, NC</w:t>
            </w:r>
          </w:p>
          <w:p w14:paraId="09E3EF84" w14:textId="77777777" w:rsidR="00E63D23" w:rsidRPr="00140E4A" w:rsidRDefault="00E63D23" w:rsidP="0059455C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8685434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Relevant Skills</w:t>
            </w:r>
          </w:p>
          <w:p w14:paraId="2572F9AD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Athletic Performance Improvement</w:t>
            </w:r>
          </w:p>
          <w:p w14:paraId="46E130D2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Individualized &amp; Small Group Instruction</w:t>
            </w:r>
          </w:p>
          <w:p w14:paraId="481AD35D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Personnel &amp; Performance Evaluations</w:t>
            </w:r>
          </w:p>
          <w:p w14:paraId="482B5FEA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Physiotherapy Practices</w:t>
            </w:r>
          </w:p>
          <w:p w14:paraId="430B78A3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Training Advice &amp; Supervision</w:t>
            </w:r>
          </w:p>
          <w:p w14:paraId="2A1FDCE2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Training Programs Development</w:t>
            </w:r>
          </w:p>
          <w:p w14:paraId="23699183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Problem-Solving</w:t>
            </w:r>
          </w:p>
          <w:p w14:paraId="2400060A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Performance-Based Training</w:t>
            </w:r>
          </w:p>
          <w:p w14:paraId="2FF470FF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Presentation Development &amp; Delivery</w:t>
            </w:r>
          </w:p>
          <w:p w14:paraId="4F9FA56D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Competency-Based Program Development</w:t>
            </w:r>
          </w:p>
          <w:p w14:paraId="3A9A28AE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Athletic Coaching</w:t>
            </w:r>
          </w:p>
          <w:p w14:paraId="47176C22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Strong Writing &amp; Computer Skills</w:t>
            </w:r>
          </w:p>
          <w:p w14:paraId="689C34C8" w14:textId="77777777" w:rsidR="0059455C" w:rsidRPr="00140E4A" w:rsidRDefault="0059455C" w:rsidP="0059455C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Fluent in English &amp; Spanish</w:t>
            </w:r>
          </w:p>
          <w:p w14:paraId="4BA1D417" w14:textId="77777777" w:rsidR="00E63D23" w:rsidRPr="00140E4A" w:rsidRDefault="00E63D23" w:rsidP="00E63D2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A5264BA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Training</w:t>
            </w:r>
          </w:p>
          <w:p w14:paraId="65EEFC66" w14:textId="77777777" w:rsidR="0059455C" w:rsidRPr="00140E4A" w:rsidRDefault="0059455C" w:rsidP="0059455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Personal Trainer Practical Training Program - Ralph Fitness Training Center, NC</w:t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  <w:t xml:space="preserve">    2004</w:t>
            </w:r>
          </w:p>
          <w:p w14:paraId="1C55C42D" w14:textId="77777777" w:rsidR="00E63D23" w:rsidRPr="00140E4A" w:rsidRDefault="0059455C" w:rsidP="0059455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Training &amp; Conditioning for Sport Performance - Ralph F</w:t>
            </w:r>
            <w:r w:rsidR="00E63D23" w:rsidRPr="00140E4A">
              <w:rPr>
                <w:rFonts w:ascii="Arial" w:hAnsi="Arial" w:cs="Arial"/>
              </w:rPr>
              <w:t>itness Training Center, NC</w:t>
            </w:r>
          </w:p>
          <w:p w14:paraId="2153B423" w14:textId="77777777" w:rsidR="0059455C" w:rsidRPr="00140E4A" w:rsidRDefault="0059455C" w:rsidP="00E63D23">
            <w:pPr>
              <w:pStyle w:val="ListParagraph"/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2003</w:t>
            </w:r>
          </w:p>
          <w:p w14:paraId="233268A0" w14:textId="77777777" w:rsidR="00E63D23" w:rsidRPr="00140E4A" w:rsidRDefault="00E63D23" w:rsidP="00E63D2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FE487A8" w14:textId="77777777" w:rsidR="0059455C" w:rsidRPr="00140E4A" w:rsidRDefault="0059455C" w:rsidP="0059455C">
            <w:pPr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/>
                <w:color w:val="auto"/>
                <w:sz w:val="22"/>
                <w:szCs w:val="22"/>
              </w:rPr>
              <w:t>Certifications</w:t>
            </w:r>
          </w:p>
          <w:p w14:paraId="5D352773" w14:textId="77777777" w:rsidR="0059455C" w:rsidRPr="00140E4A" w:rsidRDefault="0059455C" w:rsidP="0059455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Certified Personal Trainer - Ralph Fitness Training Center, NC</w:t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  <w:t xml:space="preserve">    2004</w:t>
            </w:r>
          </w:p>
          <w:p w14:paraId="5B374470" w14:textId="77777777" w:rsidR="0059455C" w:rsidRPr="00140E4A" w:rsidRDefault="0059455C" w:rsidP="0059455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140E4A">
              <w:rPr>
                <w:rFonts w:ascii="Arial" w:hAnsi="Arial" w:cs="Arial"/>
              </w:rPr>
              <w:t>Adult CPR and First Aid - Red Cross, Ralph Fitness Training Center, NC</w:t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</w:r>
            <w:r w:rsidRPr="00140E4A">
              <w:rPr>
                <w:rFonts w:ascii="Arial" w:hAnsi="Arial" w:cs="Arial"/>
              </w:rPr>
              <w:tab/>
              <w:t xml:space="preserve">    2004</w:t>
            </w:r>
          </w:p>
          <w:p w14:paraId="72495879" w14:textId="77777777" w:rsidR="00E63D23" w:rsidRPr="00140E4A" w:rsidRDefault="00E63D23" w:rsidP="00E63D2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2D4075B" w14:textId="77777777" w:rsidR="0059455C" w:rsidRPr="00140E4A" w:rsidRDefault="0059455C" w:rsidP="0059455C">
            <w:pPr>
              <w:pStyle w:val="Section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color w:val="auto"/>
                <w:sz w:val="22"/>
                <w:szCs w:val="22"/>
              </w:rPr>
              <w:t>References</w:t>
            </w:r>
          </w:p>
          <w:p w14:paraId="1B2AE908" w14:textId="77777777" w:rsidR="0059455C" w:rsidRPr="00140E4A" w:rsidRDefault="0059455C" w:rsidP="0059455C">
            <w:pPr>
              <w:pStyle w:val="Section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140E4A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lastRenderedPageBreak/>
              <w:t>Available upon request</w:t>
            </w:r>
          </w:p>
          <w:p w14:paraId="583A8983" w14:textId="77777777" w:rsidR="00D94E17" w:rsidRPr="00140E4A" w:rsidRDefault="00D94E17" w:rsidP="005051FF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tbl>
      <w:tblPr>
        <w:tblStyle w:val="TableGrid"/>
        <w:tblpPr w:leftFromText="187" w:rightFromText="187" w:tblpXSpec="center" w:tblpYSpec="bottom"/>
        <w:tblOverlap w:val="never"/>
        <w:tblW w:w="5000" w:type="pct"/>
        <w:jc w:val="center"/>
        <w:tblBorders>
          <w:top w:val="dashed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140E4A" w:rsidRPr="00140E4A" w14:paraId="31F9ABE1" w14:textId="77777777">
        <w:trPr>
          <w:trHeight w:val="576"/>
          <w:jc w:val="center"/>
        </w:trPr>
        <w:tc>
          <w:tcPr>
            <w:tcW w:w="9576" w:type="dxa"/>
          </w:tcPr>
          <w:p w14:paraId="7B6377D9" w14:textId="77777777" w:rsidR="00D94E17" w:rsidRPr="00140E4A" w:rsidRDefault="00D94E17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5243ADE1" w14:textId="77777777" w:rsidR="00D94E17" w:rsidRPr="00140E4A" w:rsidRDefault="00D94E17">
      <w:pPr>
        <w:rPr>
          <w:rFonts w:ascii="Arial" w:hAnsi="Arial" w:cs="Arial"/>
          <w:color w:val="auto"/>
          <w:sz w:val="22"/>
          <w:szCs w:val="22"/>
        </w:rPr>
      </w:pPr>
    </w:p>
    <w:sectPr w:rsidR="00D94E17" w:rsidRPr="00140E4A" w:rsidSect="00AD61C5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6878" w14:textId="77777777" w:rsidR="0045761D" w:rsidRDefault="0045761D">
      <w:pPr>
        <w:spacing w:after="0" w:line="240" w:lineRule="auto"/>
      </w:pPr>
      <w:r>
        <w:separator/>
      </w:r>
    </w:p>
  </w:endnote>
  <w:endnote w:type="continuationSeparator" w:id="0">
    <w:p w14:paraId="5D86366A" w14:textId="77777777" w:rsidR="0045761D" w:rsidRDefault="0045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MinchoE">
    <w:charset w:val="80"/>
    <w:family w:val="modern"/>
    <w:pitch w:val="fixed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EEC6" w14:textId="77777777" w:rsidR="00D94E17" w:rsidRDefault="00D94E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B4DB" w14:textId="77777777" w:rsidR="00D94E17" w:rsidRDefault="001343B0">
    <w:pPr>
      <w:pStyle w:val="FooterRight"/>
    </w:pPr>
    <w:r>
      <w:rPr>
        <w:color w:val="9FB8CD" w:themeColor="accent2"/>
      </w:rPr>
      <w:sym w:font="Wingdings 3" w:char="F07D"/>
    </w:r>
    <w:r>
      <w:t xml:space="preserve"> Page </w:t>
    </w:r>
    <w:r w:rsidR="00F16160">
      <w:fldChar w:fldCharType="begin"/>
    </w:r>
    <w:r w:rsidR="00F16160">
      <w:instrText xml:space="preserve"> PAGE  \* Arabic  \* MERGEFORMAT </w:instrText>
    </w:r>
    <w:r w:rsidR="00F16160">
      <w:fldChar w:fldCharType="separate"/>
    </w:r>
    <w:r w:rsidR="0059455C">
      <w:rPr>
        <w:noProof/>
      </w:rPr>
      <w:t>3</w:t>
    </w:r>
    <w:r w:rsidR="00F16160">
      <w:rPr>
        <w:noProof/>
      </w:rPr>
      <w:fldChar w:fldCharType="end"/>
    </w:r>
    <w:r>
      <w:t xml:space="preserve"> | </w:t>
    </w:r>
    <w:sdt>
      <w:sdtPr>
        <w:id w:val="121446365"/>
        <w:temporary/>
        <w:showingPlcHdr/>
        <w:text/>
      </w:sdtPr>
      <w:sdtEndPr/>
      <w:sdtContent>
        <w:r>
          <w:t>[Type your e-mail address]</w:t>
        </w:r>
      </w:sdtContent>
    </w:sdt>
  </w:p>
  <w:p w14:paraId="374BEDE8" w14:textId="77777777" w:rsidR="00D94E17" w:rsidRDefault="00D94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F7399" w14:textId="77777777" w:rsidR="0045761D" w:rsidRDefault="0045761D">
      <w:pPr>
        <w:spacing w:after="0" w:line="240" w:lineRule="auto"/>
      </w:pPr>
      <w:r>
        <w:separator/>
      </w:r>
    </w:p>
  </w:footnote>
  <w:footnote w:type="continuationSeparator" w:id="0">
    <w:p w14:paraId="7404B9F8" w14:textId="77777777" w:rsidR="0045761D" w:rsidRDefault="00457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8F30" w14:textId="77777777" w:rsidR="00D94E17" w:rsidRDefault="00D94E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1E0D" w14:textId="77777777" w:rsidR="00D94E17" w:rsidRDefault="001343B0">
    <w:pPr>
      <w:pStyle w:val="HeaderRight"/>
      <w:jc w:val="left"/>
    </w:pPr>
    <w:r>
      <w:rPr>
        <w:color w:val="9FB8CD" w:themeColor="accent2"/>
      </w:rPr>
      <w:sym w:font="Wingdings 3" w:char="F07D"/>
    </w:r>
    <w:r>
      <w:t xml:space="preserve"> Resume: </w:t>
    </w:r>
    <w:sdt>
      <w:sdtPr>
        <w:id w:val="176939009"/>
        <w:showingPlcHdr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428BC">
          <w:t xml:space="preserve">     </w:t>
        </w:r>
      </w:sdtContent>
    </w:sdt>
  </w:p>
  <w:p w14:paraId="47B2CC90" w14:textId="77777777" w:rsidR="00D94E17" w:rsidRDefault="00D94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E213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FB8AC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9C0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EA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F0C434A"/>
    <w:lvl w:ilvl="0">
      <w:start w:val="1"/>
      <w:numFmt w:val="bullet"/>
      <w:pStyle w:val="ListBullet5"/>
      <w:lvlText w:val=""/>
      <w:lvlJc w:val="left"/>
      <w:pPr>
        <w:ind w:left="1800" w:hanging="360"/>
      </w:pPr>
      <w:rPr>
        <w:rFonts w:ascii="Symbol" w:hAnsi="Symbol" w:hint="default"/>
        <w:color w:val="9FB8CD" w:themeColor="accent2"/>
      </w:rPr>
    </w:lvl>
  </w:abstractNum>
  <w:abstractNum w:abstractNumId="5" w15:restartNumberingAfterBreak="0">
    <w:nsid w:val="FFFFFF81"/>
    <w:multiLevelType w:val="singleLevel"/>
    <w:tmpl w:val="78B8BCEC"/>
    <w:lvl w:ilvl="0">
      <w:start w:val="1"/>
      <w:numFmt w:val="bullet"/>
      <w:pStyle w:val="ListBullet4"/>
      <w:lvlText w:val=""/>
      <w:lvlJc w:val="left"/>
      <w:pPr>
        <w:ind w:left="1440" w:hanging="360"/>
      </w:pPr>
      <w:rPr>
        <w:rFonts w:ascii="Symbol" w:hAnsi="Symbol" w:hint="default"/>
        <w:color w:val="628BAD" w:themeColor="accent2" w:themeShade="B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3D9E3420"/>
    <w:lvl w:ilvl="0">
      <w:start w:val="1"/>
      <w:numFmt w:val="bullet"/>
      <w:pStyle w:val="ListBullet3"/>
      <w:lvlText w:val=""/>
      <w:lvlJc w:val="left"/>
      <w:pPr>
        <w:ind w:left="1080" w:hanging="360"/>
      </w:pPr>
      <w:rPr>
        <w:rFonts w:ascii="Wingdings 3" w:hAnsi="Wingdings 3" w:hint="default"/>
        <w:color w:val="808080" w:themeColor="background1" w:themeShade="80"/>
      </w:rPr>
    </w:lvl>
  </w:abstractNum>
  <w:abstractNum w:abstractNumId="7" w15:restartNumberingAfterBreak="0">
    <w:nsid w:val="FFFFFF83"/>
    <w:multiLevelType w:val="singleLevel"/>
    <w:tmpl w:val="5B846FA6"/>
    <w:lvl w:ilvl="0">
      <w:start w:val="1"/>
      <w:numFmt w:val="bullet"/>
      <w:pStyle w:val="ListBullet2"/>
      <w:lvlText w:val=""/>
      <w:lvlJc w:val="left"/>
      <w:pPr>
        <w:ind w:left="720" w:hanging="360"/>
      </w:pPr>
      <w:rPr>
        <w:rFonts w:ascii="Wingdings 3" w:hAnsi="Wingdings 3" w:hint="default"/>
        <w:color w:val="9FB8CD" w:themeColor="accent2"/>
      </w:rPr>
    </w:lvl>
  </w:abstractNum>
  <w:abstractNum w:abstractNumId="8" w15:restartNumberingAfterBreak="0">
    <w:nsid w:val="FFFFFF88"/>
    <w:multiLevelType w:val="singleLevel"/>
    <w:tmpl w:val="54E8A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D80CFC"/>
    <w:lvl w:ilvl="0">
      <w:start w:val="1"/>
      <w:numFmt w:val="bullet"/>
      <w:pStyle w:val="ListBullet"/>
      <w:lvlText w:val="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628BAD" w:themeColor="accent2" w:themeShade="B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4A022F7"/>
    <w:multiLevelType w:val="hybridMultilevel"/>
    <w:tmpl w:val="2EA4D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E36B71"/>
    <w:multiLevelType w:val="hybridMultilevel"/>
    <w:tmpl w:val="13A04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96C69"/>
    <w:multiLevelType w:val="hybridMultilevel"/>
    <w:tmpl w:val="8C8A1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8E107A"/>
    <w:multiLevelType w:val="hybridMultilevel"/>
    <w:tmpl w:val="970AE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8263A"/>
    <w:multiLevelType w:val="hybridMultilevel"/>
    <w:tmpl w:val="66D2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D4AE1"/>
    <w:multiLevelType w:val="hybridMultilevel"/>
    <w:tmpl w:val="99E0B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32C9A"/>
    <w:multiLevelType w:val="hybridMultilevel"/>
    <w:tmpl w:val="787E0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3A9E"/>
    <w:multiLevelType w:val="hybridMultilevel"/>
    <w:tmpl w:val="2286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085"/>
    <w:multiLevelType w:val="hybridMultilevel"/>
    <w:tmpl w:val="BE708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12362"/>
    <w:multiLevelType w:val="hybridMultilevel"/>
    <w:tmpl w:val="3ABA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9198F"/>
    <w:multiLevelType w:val="hybridMultilevel"/>
    <w:tmpl w:val="514C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F714E"/>
    <w:multiLevelType w:val="hybridMultilevel"/>
    <w:tmpl w:val="3FD6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3B0F"/>
    <w:multiLevelType w:val="hybridMultilevel"/>
    <w:tmpl w:val="D3E4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34734"/>
    <w:multiLevelType w:val="hybridMultilevel"/>
    <w:tmpl w:val="CB34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20"/>
  </w:num>
  <w:num w:numId="27">
    <w:abstractNumId w:val="22"/>
  </w:num>
  <w:num w:numId="28">
    <w:abstractNumId w:val="11"/>
  </w:num>
  <w:num w:numId="29">
    <w:abstractNumId w:val="23"/>
  </w:num>
  <w:num w:numId="30">
    <w:abstractNumId w:val="10"/>
  </w:num>
  <w:num w:numId="31">
    <w:abstractNumId w:val="15"/>
  </w:num>
  <w:num w:numId="32">
    <w:abstractNumId w:val="21"/>
  </w:num>
  <w:num w:numId="33">
    <w:abstractNumId w:val="18"/>
  </w:num>
  <w:num w:numId="34">
    <w:abstractNumId w:val="14"/>
  </w:num>
  <w:num w:numId="35">
    <w:abstractNumId w:val="17"/>
  </w:num>
  <w:num w:numId="36">
    <w:abstractNumId w:val="16"/>
  </w:num>
  <w:num w:numId="37">
    <w:abstractNumId w:val="13"/>
  </w:num>
  <w:num w:numId="38">
    <w:abstractNumId w:val="1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removePersonalInformation/>
  <w:removeDateAndTime/>
  <w:hideGrammaticalErrors/>
  <w:styleLockQFSet/>
  <w:defaultTabStop w:val="720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160"/>
    <w:rsid w:val="00053E21"/>
    <w:rsid w:val="000D7C28"/>
    <w:rsid w:val="001343B0"/>
    <w:rsid w:val="00140E4A"/>
    <w:rsid w:val="0045761D"/>
    <w:rsid w:val="00476740"/>
    <w:rsid w:val="005051FF"/>
    <w:rsid w:val="0059455C"/>
    <w:rsid w:val="00611742"/>
    <w:rsid w:val="00665C29"/>
    <w:rsid w:val="0085095E"/>
    <w:rsid w:val="008762C1"/>
    <w:rsid w:val="008B54ED"/>
    <w:rsid w:val="00A54422"/>
    <w:rsid w:val="00A9354F"/>
    <w:rsid w:val="00AD61C5"/>
    <w:rsid w:val="00B428BC"/>
    <w:rsid w:val="00B84C94"/>
    <w:rsid w:val="00C862D9"/>
    <w:rsid w:val="00D30B7B"/>
    <w:rsid w:val="00D47074"/>
    <w:rsid w:val="00D94E17"/>
    <w:rsid w:val="00E21370"/>
    <w:rsid w:val="00E215B8"/>
    <w:rsid w:val="00E63D23"/>
    <w:rsid w:val="00EE7CED"/>
    <w:rsid w:val="00F16160"/>
    <w:rsid w:val="00F9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8C9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C5"/>
    <w:rPr>
      <w:rFonts w:cs="Times New Roman"/>
      <w:color w:val="000000" w:themeColor="text1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rsid w:val="00AD61C5"/>
    <w:pPr>
      <w:pBdr>
        <w:top w:val="single" w:sz="6" w:space="1" w:color="9FB8CD" w:themeColor="accent2"/>
        <w:left w:val="single" w:sz="6" w:space="1" w:color="9FB8CD" w:themeColor="accent2"/>
        <w:bottom w:val="single" w:sz="6" w:space="1" w:color="9FB8CD" w:themeColor="accent2"/>
        <w:right w:val="single" w:sz="6" w:space="1" w:color="9FB8CD" w:themeColor="accent2"/>
      </w:pBdr>
      <w:shd w:val="clear" w:color="auto" w:fill="9FB8CD" w:themeFill="accent2"/>
      <w:spacing w:before="300" w:after="40"/>
      <w:outlineLvl w:val="0"/>
    </w:pPr>
    <w:rPr>
      <w:rFonts w:asciiTheme="majorHAnsi" w:hAnsiTheme="majorHAnsi"/>
      <w:color w:val="FFFFFF" w:themeColor="background1"/>
      <w:spacing w:val="5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1C5"/>
    <w:pPr>
      <w:pBdr>
        <w:top w:val="single" w:sz="6" w:space="1" w:color="9FB8CD" w:themeColor="accent2"/>
        <w:left w:val="single" w:sz="48" w:space="1" w:color="9FB8CD" w:themeColor="accent2"/>
        <w:bottom w:val="single" w:sz="6" w:space="1" w:color="9FB8CD" w:themeColor="accent2"/>
        <w:right w:val="single" w:sz="6" w:space="1" w:color="9FB8CD" w:themeColor="accent2"/>
      </w:pBdr>
      <w:spacing w:before="240" w:after="80"/>
      <w:ind w:left="144"/>
      <w:outlineLvl w:val="1"/>
    </w:pPr>
    <w:rPr>
      <w:rFonts w:asciiTheme="majorHAnsi" w:hAnsiTheme="majorHAnsi"/>
      <w:color w:val="628BAD" w:themeColor="accent2" w:themeShade="BF"/>
      <w:spacing w:val="5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1C5"/>
    <w:pPr>
      <w:pBdr>
        <w:top w:val="single" w:sz="6" w:space="1" w:color="A6A6A6" w:themeColor="background1" w:themeShade="A6"/>
        <w:left w:val="single" w:sz="48" w:space="1" w:color="A6A6A6" w:themeColor="background1" w:themeShade="A6"/>
        <w:bottom w:val="single" w:sz="6" w:space="1" w:color="A6A6A6" w:themeColor="background1" w:themeShade="A6"/>
        <w:right w:val="single" w:sz="6" w:space="1" w:color="A6A6A6" w:themeColor="background1" w:themeShade="A6"/>
      </w:pBdr>
      <w:spacing w:before="200" w:after="80"/>
      <w:ind w:left="144"/>
      <w:outlineLvl w:val="2"/>
    </w:pPr>
    <w:rPr>
      <w:rFonts w:asciiTheme="majorHAnsi" w:hAnsiTheme="majorHAnsi"/>
      <w:color w:val="595959" w:themeColor="text1" w:themeTint="A6"/>
      <w:spacing w:val="5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1C5"/>
    <w:pPr>
      <w:pBdr>
        <w:bottom w:val="single" w:sz="6" w:space="1" w:color="A6A6A6" w:themeColor="background1" w:themeShade="A6"/>
      </w:pBdr>
      <w:spacing w:before="200" w:after="80"/>
      <w:outlineLvl w:val="3"/>
    </w:pPr>
    <w:rPr>
      <w:rFonts w:asciiTheme="majorHAnsi" w:hAnsiTheme="majorHAnsi"/>
      <w:color w:val="595959" w:themeColor="text1" w:themeTint="A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1C5"/>
    <w:pPr>
      <w:pBdr>
        <w:bottom w:val="dashed" w:sz="4" w:space="1" w:color="A6A6A6" w:themeColor="background1" w:themeShade="A6"/>
      </w:pBdr>
      <w:spacing w:before="200" w:after="80"/>
      <w:outlineLvl w:val="4"/>
    </w:pPr>
    <w:rPr>
      <w:rFonts w:asciiTheme="majorHAnsi" w:hAnsiTheme="majorHAnsi"/>
      <w:color w:val="404040" w:themeColor="text1" w:themeTint="BF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1C5"/>
    <w:pPr>
      <w:spacing w:before="200" w:after="80"/>
      <w:outlineLvl w:val="5"/>
    </w:pPr>
    <w:rPr>
      <w:rFonts w:asciiTheme="majorHAnsi" w:hAnsiTheme="majorHAnsi"/>
      <w:b/>
      <w:color w:val="7F7F7F" w:themeColor="background1" w:themeShade="7F"/>
      <w:sz w:val="1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1C5"/>
    <w:pPr>
      <w:spacing w:before="200" w:after="80"/>
      <w:outlineLvl w:val="6"/>
    </w:pPr>
    <w:rPr>
      <w:rFonts w:asciiTheme="majorHAnsi" w:hAnsiTheme="majorHAnsi"/>
      <w:b/>
      <w:i/>
      <w:color w:val="808080" w:themeColor="background1" w:themeShade="80"/>
      <w:sz w:val="1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1C5"/>
    <w:pPr>
      <w:spacing w:before="200" w:after="80"/>
      <w:outlineLvl w:val="7"/>
    </w:pPr>
    <w:rPr>
      <w:rFonts w:asciiTheme="majorHAnsi" w:hAnsiTheme="majorHAnsi"/>
      <w:color w:val="9FB8CD" w:themeColor="accent2"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1C5"/>
    <w:pPr>
      <w:spacing w:before="200" w:after="80"/>
      <w:outlineLvl w:val="8"/>
    </w:pPr>
    <w:rPr>
      <w:rFonts w:asciiTheme="majorHAnsi" w:hAnsiTheme="majorHAnsi"/>
      <w:i/>
      <w:color w:val="9FB8CD" w:themeColor="accent2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AD61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basedOn w:val="Normal"/>
    <w:link w:val="NoSpacingChar"/>
    <w:uiPriority w:val="1"/>
    <w:qFormat/>
    <w:rsid w:val="00AD61C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D61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1C5"/>
    <w:rPr>
      <w:rFonts w:cs="Times New Roman"/>
      <w:color w:val="000000" w:themeColor="text1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D61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1C5"/>
    <w:rPr>
      <w:rFonts w:cs="Times New Roman"/>
      <w:color w:val="000000" w:themeColor="text1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C5"/>
    <w:rPr>
      <w:rFonts w:ascii="Tahoma" w:hAnsi="Tahoma" w:cs="Tahoma"/>
      <w:color w:val="000000" w:themeColor="text1"/>
      <w:sz w:val="16"/>
      <w:szCs w:val="16"/>
      <w:lang w:eastAsia="ja-JP"/>
    </w:rPr>
  </w:style>
  <w:style w:type="paragraph" w:styleId="ListBullet">
    <w:name w:val="List Bullet"/>
    <w:basedOn w:val="Normal"/>
    <w:uiPriority w:val="36"/>
    <w:unhideWhenUsed/>
    <w:qFormat/>
    <w:rsid w:val="00AD61C5"/>
    <w:pPr>
      <w:numPr>
        <w:numId w:val="21"/>
      </w:numPr>
      <w:spacing w:after="120"/>
      <w:contextualSpacing/>
    </w:pPr>
  </w:style>
  <w:style w:type="paragraph" w:customStyle="1" w:styleId="Section">
    <w:name w:val="Section"/>
    <w:basedOn w:val="Normal"/>
    <w:next w:val="Normal"/>
    <w:link w:val="SectionChar"/>
    <w:uiPriority w:val="1"/>
    <w:qFormat/>
    <w:rsid w:val="00AD61C5"/>
    <w:pPr>
      <w:spacing w:after="120" w:line="240" w:lineRule="auto"/>
      <w:contextualSpacing/>
    </w:pPr>
    <w:rPr>
      <w:rFonts w:asciiTheme="majorHAnsi" w:hAnsiTheme="majorHAnsi"/>
      <w:b/>
      <w:color w:val="9FB8CD" w:themeColor="accent2"/>
      <w:sz w:val="24"/>
    </w:rPr>
  </w:style>
  <w:style w:type="paragraph" w:customStyle="1" w:styleId="Subsection">
    <w:name w:val="Subsection"/>
    <w:basedOn w:val="Normal"/>
    <w:link w:val="SubsectionChar"/>
    <w:uiPriority w:val="3"/>
    <w:qFormat/>
    <w:rsid w:val="00AD61C5"/>
    <w:pPr>
      <w:spacing w:before="40" w:after="80" w:line="240" w:lineRule="auto"/>
    </w:pPr>
    <w:rPr>
      <w:rFonts w:asciiTheme="majorHAnsi" w:hAnsiTheme="majorHAnsi"/>
      <w:b/>
      <w:color w:val="727CA3" w:themeColor="accent1"/>
      <w:sz w:val="18"/>
    </w:rPr>
  </w:style>
  <w:style w:type="paragraph" w:styleId="Quote">
    <w:name w:val="Quote"/>
    <w:basedOn w:val="Normal"/>
    <w:link w:val="QuoteChar"/>
    <w:uiPriority w:val="29"/>
    <w:qFormat/>
    <w:rsid w:val="00AD61C5"/>
    <w:rPr>
      <w:i/>
      <w:color w:val="7F7F7F" w:themeColor="background1" w:themeShade="7F"/>
    </w:rPr>
  </w:style>
  <w:style w:type="character" w:customStyle="1" w:styleId="QuoteChar">
    <w:name w:val="Quote Char"/>
    <w:basedOn w:val="DefaultParagraphFont"/>
    <w:link w:val="Quote"/>
    <w:uiPriority w:val="29"/>
    <w:rsid w:val="00AD61C5"/>
    <w:rPr>
      <w:rFonts w:cs="Times New Roman"/>
      <w:i/>
      <w:color w:val="7F7F7F" w:themeColor="background1" w:themeShade="7F"/>
      <w:sz w:val="20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1C5"/>
    <w:rPr>
      <w:rFonts w:asciiTheme="majorHAnsi" w:hAnsiTheme="majorHAnsi" w:cs="Times New Roman"/>
      <w:color w:val="628BAD" w:themeColor="accent2" w:themeShade="BF"/>
      <w:spacing w:val="5"/>
      <w:sz w:val="20"/>
      <w:szCs w:val="28"/>
      <w:lang w:eastAsia="ja-JP"/>
    </w:rPr>
  </w:style>
  <w:style w:type="paragraph" w:customStyle="1" w:styleId="PersonalName">
    <w:name w:val="Personal Name"/>
    <w:basedOn w:val="NoSpacing"/>
    <w:link w:val="PersonalNameChar"/>
    <w:uiPriority w:val="1"/>
    <w:qFormat/>
    <w:rsid w:val="00AD61C5"/>
    <w:pPr>
      <w:jc w:val="right"/>
    </w:pPr>
    <w:rPr>
      <w:rFonts w:asciiTheme="majorHAnsi" w:hAnsiTheme="majorHAnsi"/>
      <w:noProof/>
      <w:color w:val="525A7D" w:themeColor="accent1" w:themeShade="BF"/>
      <w:sz w:val="40"/>
      <w:szCs w:val="40"/>
    </w:rPr>
  </w:style>
  <w:style w:type="paragraph" w:styleId="ListBullet2">
    <w:name w:val="List Bullet 2"/>
    <w:basedOn w:val="Normal"/>
    <w:uiPriority w:val="36"/>
    <w:unhideWhenUsed/>
    <w:qFormat/>
    <w:rsid w:val="00AD61C5"/>
    <w:pPr>
      <w:numPr>
        <w:numId w:val="22"/>
      </w:numPr>
      <w:spacing w:after="1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D61C5"/>
    <w:rPr>
      <w:color w:val="B292CA" w:themeColor="hyperlink"/>
      <w:u w:val="single"/>
    </w:rPr>
  </w:style>
  <w:style w:type="character" w:styleId="BookTitle">
    <w:name w:val="Book Title"/>
    <w:basedOn w:val="DefaultParagraphFont"/>
    <w:uiPriority w:val="33"/>
    <w:qFormat/>
    <w:rsid w:val="00AD61C5"/>
    <w:rPr>
      <w:rFonts w:asciiTheme="majorHAnsi" w:hAnsiTheme="majorHAnsi" w:cs="Times New Roman"/>
      <w:i/>
      <w:color w:val="8E73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AD61C5"/>
    <w:pPr>
      <w:spacing w:after="0" w:line="240" w:lineRule="auto"/>
    </w:pPr>
    <w:rPr>
      <w:rFonts w:asciiTheme="majorHAnsi" w:hAnsiTheme="majorHAnsi"/>
      <w:bCs/>
      <w:color w:val="9FB8CD" w:themeColor="accent2"/>
      <w:sz w:val="16"/>
      <w:szCs w:val="18"/>
    </w:rPr>
  </w:style>
  <w:style w:type="character" w:styleId="Emphasis">
    <w:name w:val="Emphasis"/>
    <w:uiPriority w:val="20"/>
    <w:qFormat/>
    <w:rsid w:val="00AD61C5"/>
    <w:rPr>
      <w:b/>
      <w:i/>
      <w:spacing w:val="0"/>
    </w:rPr>
  </w:style>
  <w:style w:type="character" w:customStyle="1" w:styleId="NoSpacingChar">
    <w:name w:val="No Spacing Char"/>
    <w:basedOn w:val="DefaultParagraphFont"/>
    <w:link w:val="NoSpacing"/>
    <w:uiPriority w:val="99"/>
    <w:rsid w:val="00AD61C5"/>
    <w:rPr>
      <w:rFonts w:cs="Times New Roman"/>
      <w:color w:val="000000" w:themeColor="text1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AD61C5"/>
    <w:rPr>
      <w:rFonts w:asciiTheme="majorHAnsi" w:hAnsiTheme="majorHAnsi" w:cs="Times New Roman"/>
      <w:color w:val="FFFFFF" w:themeColor="background1"/>
      <w:spacing w:val="5"/>
      <w:sz w:val="20"/>
      <w:szCs w:val="32"/>
      <w:shd w:val="clear" w:color="auto" w:fill="9FB8CD" w:themeFill="accent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1C5"/>
    <w:rPr>
      <w:rFonts w:asciiTheme="majorHAnsi" w:hAnsiTheme="majorHAnsi" w:cs="Times New Roman"/>
      <w:color w:val="595959" w:themeColor="text1" w:themeTint="A6"/>
      <w:spacing w:val="5"/>
      <w:sz w:val="20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1C5"/>
    <w:rPr>
      <w:rFonts w:asciiTheme="majorHAnsi" w:hAnsiTheme="majorHAnsi" w:cs="Times New Roman"/>
      <w:color w:val="595959" w:themeColor="text1" w:themeTint="A6"/>
      <w:sz w:val="20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1C5"/>
    <w:rPr>
      <w:rFonts w:asciiTheme="majorHAnsi" w:hAnsiTheme="majorHAnsi" w:cs="Times New Roman"/>
      <w:color w:val="404040" w:themeColor="text1" w:themeTint="BF"/>
      <w:sz w:val="20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1C5"/>
    <w:rPr>
      <w:rFonts w:asciiTheme="majorHAnsi" w:hAnsiTheme="majorHAnsi" w:cs="Times New Roman"/>
      <w:b/>
      <w:color w:val="7F7F7F" w:themeColor="background1" w:themeShade="7F"/>
      <w:sz w:val="18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1C5"/>
    <w:rPr>
      <w:rFonts w:asciiTheme="majorHAnsi" w:hAnsiTheme="majorHAnsi" w:cs="Times New Roman"/>
      <w:b/>
      <w:i/>
      <w:color w:val="808080" w:themeColor="background1" w:themeShade="80"/>
      <w:sz w:val="1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1C5"/>
    <w:rPr>
      <w:rFonts w:asciiTheme="majorHAnsi" w:hAnsiTheme="majorHAnsi" w:cs="Times New Roman"/>
      <w:color w:val="9FB8CD" w:themeColor="accent2"/>
      <w:sz w:val="18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1C5"/>
    <w:rPr>
      <w:rFonts w:asciiTheme="majorHAnsi" w:hAnsiTheme="majorHAnsi" w:cs="Times New Roman"/>
      <w:i/>
      <w:color w:val="9FB8CD" w:themeColor="accent2"/>
      <w:sz w:val="18"/>
      <w:szCs w:val="20"/>
      <w:lang w:eastAsia="ja-JP"/>
    </w:rPr>
  </w:style>
  <w:style w:type="character" w:styleId="IntenseEmphasis">
    <w:name w:val="Intense Emphasis"/>
    <w:basedOn w:val="DefaultParagraphFont"/>
    <w:uiPriority w:val="21"/>
    <w:qFormat/>
    <w:rsid w:val="00AD61C5"/>
    <w:rPr>
      <w:rFonts w:cs="Times New Roman"/>
      <w:b/>
      <w:i/>
      <w:color w:val="BAC737" w:themeColor="accent3" w:themeShade="BF"/>
      <w:sz w:val="20"/>
      <w:szCs w:val="20"/>
    </w:rPr>
  </w:style>
  <w:style w:type="paragraph" w:styleId="IntenseQuote">
    <w:name w:val="Intense Quote"/>
    <w:basedOn w:val="Normal"/>
    <w:link w:val="IntenseQuoteChar"/>
    <w:uiPriority w:val="30"/>
    <w:qFormat/>
    <w:rsid w:val="00AD61C5"/>
    <w:pPr>
      <w:pBdr>
        <w:top w:val="single" w:sz="6" w:space="10" w:color="628BAD" w:themeColor="accent2" w:themeShade="BF"/>
        <w:left w:val="single" w:sz="6" w:space="10" w:color="628BAD" w:themeColor="accent2" w:themeShade="BF"/>
        <w:bottom w:val="single" w:sz="6" w:space="10" w:color="628BAD" w:themeColor="accent2" w:themeShade="BF"/>
        <w:right w:val="single" w:sz="6" w:space="10" w:color="628BAD" w:themeColor="accent2" w:themeShade="BF"/>
      </w:pBdr>
      <w:shd w:val="clear" w:color="auto" w:fill="9FB8CD" w:themeFill="accent2"/>
      <w:ind w:left="720" w:right="720"/>
      <w:jc w:val="center"/>
    </w:pPr>
    <w:rPr>
      <w:rFonts w:asciiTheme="majorHAnsi" w:hAnsiTheme="majorHAnsi"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1C5"/>
    <w:rPr>
      <w:rFonts w:asciiTheme="majorHAnsi" w:hAnsiTheme="majorHAnsi" w:cs="Times New Roman"/>
      <w:i/>
      <w:color w:val="FFFFFF" w:themeColor="background1"/>
      <w:sz w:val="20"/>
      <w:szCs w:val="20"/>
      <w:shd w:val="clear" w:color="auto" w:fill="9FB8CD" w:themeFill="accent2"/>
      <w:lang w:eastAsia="ja-JP"/>
    </w:rPr>
  </w:style>
  <w:style w:type="character" w:styleId="IntenseReference">
    <w:name w:val="Intense Reference"/>
    <w:basedOn w:val="DefaultParagraphFont"/>
    <w:uiPriority w:val="32"/>
    <w:qFormat/>
    <w:rsid w:val="00AD61C5"/>
    <w:rPr>
      <w:rFonts w:cs="Times New Roman"/>
      <w:b/>
      <w:color w:val="525A7D" w:themeColor="accent1" w:themeShade="BF"/>
      <w:sz w:val="20"/>
      <w:szCs w:val="20"/>
      <w:u w:val="single"/>
    </w:rPr>
  </w:style>
  <w:style w:type="paragraph" w:styleId="ListBullet3">
    <w:name w:val="List Bullet 3"/>
    <w:basedOn w:val="Normal"/>
    <w:uiPriority w:val="36"/>
    <w:unhideWhenUsed/>
    <w:qFormat/>
    <w:rsid w:val="00AD61C5"/>
    <w:pPr>
      <w:numPr>
        <w:numId w:val="23"/>
      </w:numPr>
      <w:spacing w:after="120"/>
      <w:contextualSpacing/>
    </w:pPr>
  </w:style>
  <w:style w:type="paragraph" w:styleId="ListBullet4">
    <w:name w:val="List Bullet 4"/>
    <w:basedOn w:val="Normal"/>
    <w:uiPriority w:val="36"/>
    <w:unhideWhenUsed/>
    <w:qFormat/>
    <w:rsid w:val="00AD61C5"/>
    <w:pPr>
      <w:numPr>
        <w:numId w:val="24"/>
      </w:numPr>
      <w:spacing w:after="120"/>
      <w:contextualSpacing/>
    </w:pPr>
  </w:style>
  <w:style w:type="paragraph" w:styleId="ListBullet5">
    <w:name w:val="List Bullet 5"/>
    <w:basedOn w:val="Normal"/>
    <w:uiPriority w:val="36"/>
    <w:unhideWhenUsed/>
    <w:qFormat/>
    <w:rsid w:val="00AD61C5"/>
    <w:pPr>
      <w:numPr>
        <w:numId w:val="25"/>
      </w:numPr>
      <w:spacing w:after="120"/>
      <w:contextualSpacing/>
    </w:pPr>
  </w:style>
  <w:style w:type="character" w:styleId="Strong">
    <w:name w:val="Strong"/>
    <w:uiPriority w:val="22"/>
    <w:qFormat/>
    <w:rsid w:val="00AD61C5"/>
    <w:rPr>
      <w:rFonts w:asciiTheme="minorHAnsi" w:hAnsiTheme="minorHAnsi"/>
      <w:b/>
      <w:color w:val="9FB8CD" w:themeColor="accent2"/>
    </w:rPr>
  </w:style>
  <w:style w:type="character" w:styleId="SubtleEmphasis">
    <w:name w:val="Subtle Emphasis"/>
    <w:basedOn w:val="DefaultParagraphFont"/>
    <w:uiPriority w:val="19"/>
    <w:qFormat/>
    <w:rsid w:val="00AD61C5"/>
    <w:rPr>
      <w:rFonts w:cs="Times New Roman"/>
      <w:i/>
      <w:color w:val="737373" w:themeColor="text1" w:themeTint="8C"/>
      <w:kern w:val="16"/>
      <w:sz w:val="20"/>
      <w:szCs w:val="24"/>
    </w:rPr>
  </w:style>
  <w:style w:type="character" w:styleId="SubtleReference">
    <w:name w:val="Subtle Reference"/>
    <w:basedOn w:val="DefaultParagraphFont"/>
    <w:uiPriority w:val="31"/>
    <w:qFormat/>
    <w:rsid w:val="00AD61C5"/>
    <w:rPr>
      <w:rFonts w:cs="Times New Roman"/>
      <w:color w:val="737373" w:themeColor="text1" w:themeTint="8C"/>
      <w:sz w:val="20"/>
      <w:szCs w:val="20"/>
      <w:u w:val="single"/>
    </w:rPr>
  </w:style>
  <w:style w:type="paragraph" w:styleId="TOC1">
    <w:name w:val="toc 1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</w:pPr>
    <w:rPr>
      <w:smallCaps/>
      <w:noProof/>
      <w:color w:val="9FB8CD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rsid w:val="00AD61C5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customStyle="1" w:styleId="SendersAddress">
    <w:name w:val="Sender's Address"/>
    <w:basedOn w:val="NoSpacing"/>
    <w:link w:val="SendersAddressChar"/>
    <w:uiPriority w:val="2"/>
    <w:unhideWhenUsed/>
    <w:qFormat/>
    <w:rsid w:val="00AD61C5"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  <w:szCs w:val="18"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AD61C5"/>
    <w:pPr>
      <w:spacing w:after="720" w:line="240" w:lineRule="auto"/>
    </w:pPr>
    <w:rPr>
      <w:rFonts w:asciiTheme="majorHAnsi" w:hAnsiTheme="majorHAnsi" w:cstheme="minorHAnsi"/>
      <w:color w:val="9FB8CD" w:themeColor="accent2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AD61C5"/>
    <w:rPr>
      <w:rFonts w:asciiTheme="majorHAnsi" w:hAnsiTheme="majorHAnsi"/>
      <w:color w:val="9FB8CD" w:themeColor="accent2"/>
      <w:sz w:val="24"/>
      <w:szCs w:val="24"/>
      <w:lang w:eastAsia="ja-JP"/>
    </w:rPr>
  </w:style>
  <w:style w:type="paragraph" w:styleId="Title">
    <w:name w:val="Title"/>
    <w:basedOn w:val="Normal"/>
    <w:link w:val="TitleChar"/>
    <w:uiPriority w:val="10"/>
    <w:semiHidden/>
    <w:unhideWhenUsed/>
    <w:qFormat/>
    <w:rsid w:val="00AD61C5"/>
    <w:pPr>
      <w:spacing w:line="240" w:lineRule="auto"/>
    </w:pPr>
    <w:rPr>
      <w:rFonts w:asciiTheme="majorHAnsi" w:hAnsiTheme="majorHAnsi"/>
      <w:color w:val="9FB8CD" w:themeColor="accent2"/>
      <w:sz w:val="52"/>
      <w:szCs w:val="48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D61C5"/>
    <w:rPr>
      <w:rFonts w:asciiTheme="majorHAnsi" w:hAnsiTheme="majorHAnsi" w:cs="Times New Roman"/>
      <w:color w:val="9FB8CD" w:themeColor="accent2"/>
      <w:sz w:val="52"/>
      <w:szCs w:val="48"/>
      <w:lang w:eastAsia="ja-JP"/>
    </w:rPr>
  </w:style>
  <w:style w:type="character" w:customStyle="1" w:styleId="PersonalNameChar">
    <w:name w:val="Personal Name Char"/>
    <w:basedOn w:val="NoSpacingChar"/>
    <w:link w:val="PersonalName"/>
    <w:uiPriority w:val="1"/>
    <w:rsid w:val="00AD61C5"/>
    <w:rPr>
      <w:rFonts w:asciiTheme="majorHAnsi" w:hAnsiTheme="majorHAnsi" w:cs="Times New Roman"/>
      <w:noProof/>
      <w:color w:val="525A7D" w:themeColor="accent1" w:themeShade="BF"/>
      <w:sz w:val="40"/>
      <w:szCs w:val="40"/>
      <w:lang w:eastAsia="ja-JP"/>
    </w:rPr>
  </w:style>
  <w:style w:type="character" w:customStyle="1" w:styleId="SectionChar">
    <w:name w:val="Section Char"/>
    <w:basedOn w:val="DefaultParagraphFont"/>
    <w:link w:val="Section"/>
    <w:uiPriority w:val="1"/>
    <w:rsid w:val="00AD61C5"/>
    <w:rPr>
      <w:rFonts w:asciiTheme="majorHAnsi" w:hAnsiTheme="majorHAnsi" w:cs="Times New Roman"/>
      <w:b/>
      <w:color w:val="9FB8CD" w:themeColor="accent2"/>
      <w:sz w:val="24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AD61C5"/>
    <w:rPr>
      <w:rFonts w:asciiTheme="majorHAnsi" w:hAnsiTheme="majorHAnsi" w:cs="Times New Roman"/>
      <w:b/>
      <w:color w:val="727CA3" w:themeColor="accent1"/>
      <w:sz w:val="18"/>
      <w:szCs w:val="20"/>
      <w:lang w:eastAsia="ja-JP"/>
    </w:rPr>
  </w:style>
  <w:style w:type="character" w:customStyle="1" w:styleId="SendersAddressChar">
    <w:name w:val="Sender's Address Char"/>
    <w:basedOn w:val="NoSpacingChar"/>
    <w:link w:val="SendersAddress"/>
    <w:uiPriority w:val="1"/>
    <w:semiHidden/>
    <w:rsid w:val="00AD61C5"/>
    <w:rPr>
      <w:rFonts w:asciiTheme="majorHAnsi" w:hAnsiTheme="majorHAnsi" w:cs="Times New Roman"/>
      <w:color w:val="9FB8CD" w:themeColor="accent2"/>
      <w:sz w:val="18"/>
      <w:szCs w:val="18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AD61C5"/>
    <w:rPr>
      <w:color w:val="808080"/>
    </w:rPr>
  </w:style>
  <w:style w:type="paragraph" w:customStyle="1" w:styleId="SubsectionDate">
    <w:name w:val="Subsection Date"/>
    <w:basedOn w:val="Section"/>
    <w:link w:val="SubsectionDateChar"/>
    <w:uiPriority w:val="4"/>
    <w:qFormat/>
    <w:rsid w:val="00AD61C5"/>
    <w:rPr>
      <w:b w:val="0"/>
      <w:color w:val="727CA3" w:themeColor="accent1"/>
      <w:sz w:val="18"/>
    </w:rPr>
  </w:style>
  <w:style w:type="paragraph" w:customStyle="1" w:styleId="SubsectionText">
    <w:name w:val="Subsection Text"/>
    <w:basedOn w:val="Normal"/>
    <w:uiPriority w:val="5"/>
    <w:qFormat/>
    <w:rsid w:val="00AD61C5"/>
    <w:pPr>
      <w:spacing w:after="320"/>
      <w:contextualSpacing/>
    </w:pPr>
  </w:style>
  <w:style w:type="character" w:customStyle="1" w:styleId="SubsectionDateChar">
    <w:name w:val="Subsection Date Char"/>
    <w:basedOn w:val="SubsectionChar"/>
    <w:link w:val="SubsectionDate"/>
    <w:uiPriority w:val="4"/>
    <w:rsid w:val="00AD61C5"/>
    <w:rPr>
      <w:rFonts w:asciiTheme="majorHAnsi" w:hAnsiTheme="majorHAnsi" w:cs="Times New Roman"/>
      <w:b/>
      <w:color w:val="727CA3" w:themeColor="accent1"/>
      <w:sz w:val="18"/>
      <w:szCs w:val="20"/>
      <w:lang w:eastAsia="ja-JP"/>
    </w:rPr>
  </w:style>
  <w:style w:type="paragraph" w:customStyle="1" w:styleId="FooterFirstPage">
    <w:name w:val="Footer First Page"/>
    <w:basedOn w:val="Footer"/>
    <w:uiPriority w:val="34"/>
    <w:rsid w:val="00AD61C5"/>
    <w:pPr>
      <w:pBdr>
        <w:top w:val="dashed" w:sz="4" w:space="18" w:color="7F7F7F"/>
      </w:pBdr>
      <w:jc w:val="right"/>
    </w:pPr>
    <w:rPr>
      <w:color w:val="7F7F7F" w:themeColor="text1" w:themeTint="80"/>
      <w:szCs w:val="18"/>
    </w:rPr>
  </w:style>
  <w:style w:type="paragraph" w:customStyle="1" w:styleId="HeaderFirstPage">
    <w:name w:val="Header First Page"/>
    <w:basedOn w:val="Header"/>
    <w:qFormat/>
    <w:rsid w:val="00AD61C5"/>
    <w:pPr>
      <w:pBdr>
        <w:bottom w:val="dashed" w:sz="4" w:space="18" w:color="7F7F7F"/>
      </w:pBdr>
      <w:spacing w:line="396" w:lineRule="auto"/>
    </w:pPr>
    <w:rPr>
      <w:color w:val="7F7F7F" w:themeColor="text1" w:themeTint="80"/>
    </w:rPr>
  </w:style>
  <w:style w:type="paragraph" w:customStyle="1" w:styleId="AddressText">
    <w:name w:val="Address Text"/>
    <w:basedOn w:val="NoSpacing"/>
    <w:uiPriority w:val="2"/>
    <w:qFormat/>
    <w:rsid w:val="00AD61C5"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  <w:lang w:bidi="he-IL"/>
    </w:rPr>
  </w:style>
  <w:style w:type="paragraph" w:customStyle="1" w:styleId="HeaderLeft">
    <w:name w:val="Header Left"/>
    <w:basedOn w:val="Header"/>
    <w:uiPriority w:val="35"/>
    <w:unhideWhenUsed/>
    <w:qFormat/>
    <w:rsid w:val="00AD61C5"/>
    <w:pPr>
      <w:pBdr>
        <w:bottom w:val="dashed" w:sz="4" w:space="18" w:color="7F7F7F" w:themeColor="text1" w:themeTint="80"/>
      </w:pBdr>
      <w:spacing w:line="396" w:lineRule="auto"/>
      <w:contextualSpacing/>
    </w:pPr>
    <w:rPr>
      <w:color w:val="7F7F7F" w:themeColor="text1" w:themeTint="80"/>
    </w:rPr>
  </w:style>
  <w:style w:type="paragraph" w:customStyle="1" w:styleId="FooterLeft">
    <w:name w:val="Footer Left"/>
    <w:basedOn w:val="Normal"/>
    <w:next w:val="Subsection"/>
    <w:uiPriority w:val="35"/>
    <w:unhideWhenUsed/>
    <w:qFormat/>
    <w:rsid w:val="00AD61C5"/>
    <w:pPr>
      <w:pBdr>
        <w:top w:val="dashed" w:sz="4" w:space="18" w:color="7F7F7F" w:themeColor="text1" w:themeTint="80"/>
      </w:pBdr>
      <w:tabs>
        <w:tab w:val="center" w:pos="4320"/>
        <w:tab w:val="right" w:pos="8640"/>
      </w:tabs>
    </w:pPr>
    <w:rPr>
      <w:color w:val="7F7F7F" w:themeColor="text1" w:themeTint="80"/>
      <w:szCs w:val="18"/>
    </w:rPr>
  </w:style>
  <w:style w:type="paragraph" w:customStyle="1" w:styleId="HeaderRight">
    <w:name w:val="Header Right"/>
    <w:basedOn w:val="Header"/>
    <w:uiPriority w:val="35"/>
    <w:unhideWhenUsed/>
    <w:qFormat/>
    <w:rsid w:val="00AD61C5"/>
    <w:pPr>
      <w:pBdr>
        <w:bottom w:val="dashed" w:sz="4" w:space="18" w:color="7F7F7F"/>
      </w:pBdr>
      <w:spacing w:line="396" w:lineRule="auto"/>
      <w:contextualSpacing/>
      <w:jc w:val="right"/>
    </w:pPr>
    <w:rPr>
      <w:color w:val="7F7F7F" w:themeColor="text1" w:themeTint="80"/>
    </w:rPr>
  </w:style>
  <w:style w:type="paragraph" w:customStyle="1" w:styleId="FooterRight">
    <w:name w:val="Footer Right"/>
    <w:basedOn w:val="Footer"/>
    <w:uiPriority w:val="35"/>
    <w:unhideWhenUsed/>
    <w:qFormat/>
    <w:rsid w:val="00AD61C5"/>
    <w:pPr>
      <w:pBdr>
        <w:top w:val="dashed" w:sz="4" w:space="18" w:color="7F7F7F"/>
      </w:pBdr>
      <w:jc w:val="right"/>
    </w:pPr>
    <w:rPr>
      <w:color w:val="7F7F7F" w:themeColor="text1" w:themeTint="80"/>
      <w:szCs w:val="18"/>
      <w:lang w:eastAsia="en-US"/>
    </w:rPr>
  </w:style>
  <w:style w:type="paragraph" w:customStyle="1" w:styleId="RecipientsName">
    <w:name w:val="Recipient's Name"/>
    <w:basedOn w:val="NoSpacing"/>
    <w:uiPriority w:val="1"/>
    <w:qFormat/>
    <w:rsid w:val="00AD61C5"/>
    <w:pPr>
      <w:jc w:val="right"/>
    </w:pPr>
    <w:rPr>
      <w:rFonts w:asciiTheme="majorHAnsi" w:hAnsiTheme="majorHAnsi"/>
      <w:noProof/>
      <w:color w:val="525A7D" w:themeColor="accent1" w:themeShade="BF"/>
      <w:sz w:val="36"/>
      <w:szCs w:val="36"/>
      <w:lang w:bidi="he-IL"/>
    </w:rPr>
  </w:style>
  <w:style w:type="paragraph" w:styleId="ListParagraph">
    <w:name w:val="List Paragraph"/>
    <w:basedOn w:val="Normal"/>
    <w:uiPriority w:val="34"/>
    <w:qFormat/>
    <w:rsid w:val="008B54ED"/>
    <w:pPr>
      <w:ind w:left="720"/>
      <w:contextualSpacing/>
    </w:pPr>
    <w:rPr>
      <w:rFonts w:cstheme="minorBidi"/>
      <w:color w:val="auto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FA3257F989304B9255103885F4B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6AFBA-2A05-2841-A5A2-DCE236F2DCCB}"/>
      </w:docPartPr>
      <w:docPartBody>
        <w:p w:rsidR="00212687" w:rsidRDefault="004C71F7">
          <w:pPr>
            <w:pStyle w:val="89FA3257F989304B9255103885F4B84C"/>
          </w:pPr>
          <w:r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MinchoE">
    <w:charset w:val="80"/>
    <w:family w:val="modern"/>
    <w:pitch w:val="fixed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687"/>
    <w:rsid w:val="00212687"/>
    <w:rsid w:val="00435D8E"/>
    <w:rsid w:val="004C71F7"/>
    <w:rsid w:val="00555C3C"/>
    <w:rsid w:val="005E0BC1"/>
    <w:rsid w:val="00E20AA4"/>
    <w:rsid w:val="00EB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  <w:style w:type="paragraph" w:customStyle="1" w:styleId="89FA3257F989304B9255103885F4B84C">
    <w:name w:val="89FA3257F989304B9255103885F4B8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0B863798-11A4-4E70-BBC6-1171C5C559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61B41-9EA9-4B18-B598-1F4C6C2537EB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(Origin design)</vt:lpstr>
    </vt:vector>
  </TitlesOfParts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(Origin design)</dc:title>
  <dc:creator/>
  <cp:lastModifiedBy/>
  <cp:revision>1</cp:revision>
  <dcterms:created xsi:type="dcterms:W3CDTF">2014-11-09T10:54:00Z</dcterms:created>
  <dcterms:modified xsi:type="dcterms:W3CDTF">2021-05-21T13:12:00Z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TC101927549990</vt:lpwstr>
  </property>
</Properties>
</file>